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4657938" name="f7de2a7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348711" name="f7de2a70-fc54-11f0-901c-e982897b3c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3804376" name="1121255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299550" name="11212550-fc55-11f0-901c-e982897b3c3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Gartenhaus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1460589" name="b05733d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92920" name="b05733d0-fc55-11f0-901c-e982897b3c3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5871378" name="0576791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54868" name="05767910-fc57-11f0-901c-e982897b3c3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9071318" name="347f07e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557629" name="347f07e0-fc57-11f0-901c-e982897b3c3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496024" name="217faa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266817" name="217faac0-fc55-11f0-901c-e982897b3c3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Essbereich/Küche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6072624" name="793b62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077268" name="793b6240-fc55-11f0-901c-e982897b3c3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779017" name="db74a5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439669" name="db74a5c0-fc55-11f0-901c-e982897b3c3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1913493" name="ed6627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61921" name="ed662740-fc55-11f0-901c-e982897b3c3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584073" name="5b2b8b2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64430" name="5b2b8b20-fc57-11f0-901c-e982897b3c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gesamtes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2151480" name="374c6a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58630" name="374c6aa0-fc55-11f0-901c-e982897b3c3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gesamtes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27701" name="996d9cd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728995" name="996d9cd0-fc56-11f0-901c-e982897b3c3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9246826" name="da79ae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378528" name="da79ae80-fc56-11f0-901c-e982897b3c3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0240882" name="e543905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566573" name="e5439050-fc57-11f0-901c-e982897b3c3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3884984" name="a981683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060800" name="a9816830-fc57-11f0-901c-e982897b3c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Treppe/ Gang</w:t>
            </w:r>
          </w:p>
          <w:p>
            <w:pPr>
              <w:spacing w:before="0" w:after="0" w:line="240" w:lineRule="auto"/>
            </w:pPr>
            <w:r>
              <w:t>EG-UG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Anstrich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3355166" name="e9aad02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16434" name="e9aad020-fc59-11f0-901c-e982897b3c3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9631793" name="0ef3569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076708" name="0ef35690-fc5a-11f0-901c-e982897b3c3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6098984" name="305728c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21712" name="305728c0-fc5a-11f0-901c-e982897b3c3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1554885" name="ec0186d0-fc58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477874" name="ec0186d0-fc58-11f0-901c-e982897b3c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Obersumpfstrasse 23, 5745 Safenwil, Schweiz</w:t>
          </w:r>
        </w:p>
        <w:p>
          <w:pPr>
            <w:spacing w:before="0" w:after="0"/>
          </w:pPr>
          <w:r>
            <w:t>699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